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Dachzimmer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Verputz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016000257" name="322c70f0-e0ae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3410870" name="322c70f0-e0ae-11f0-9a29-affe56f769b3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Stockwerk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Verputz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540597225" name="842f4c40-e0b5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3610847" name="842f4c40-e0b5-11f0-9a29-affe56f769b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Dachzimmer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525118010" name="55b78ff0-e0ae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0648108" name="55b78ff0-e0ae-11f0-9a29-affe56f769b3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Treppe 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551116809" name="2c94c010-e0af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5590423" name="2c94c010-e0af-11f0-9a29-affe56f769b3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Esszimmer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556966080" name="96bd91b0-e0af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8105341" name="96bd91b0-e0af-11f0-9a29-affe56f769b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Stockwerk</w:t>
            </w:r>
          </w:p>
          <w:p>
            <w:pPr>
              <w:spacing w:before="0" w:after="0" w:line="240" w:lineRule="auto"/>
            </w:pPr>
            <w:r>
              <w:t>UG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802249695" name="c2c072e0-e0b5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7188151" name="c2c072e0-e0b5-11f0-9a29-affe56f769b3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Bad/Küche/Gang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045802961" name="21d74810-e0b3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14728636" name="21d74810-e0b3-11f0-9a29-affe56f769b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Eingang/WC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994648706" name="eec82fb0-e0b3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9346290" name="eec82fb0-e0b3-11f0-9a29-affe56f769b3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UG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965227149" name="0c788f70-e0b7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1514084" name="0c788f70-e0b7-11f0-9a29-affe56f769b3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Bad/Küche/Gang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Sockel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533856764" name="48f32ef0-e0b3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9461459" name="48f32ef0-e0b3-11f0-9a29-affe56f769b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WC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Sockel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368290465" name="0582f910-e0b4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3132445" name="0582f910-e0b4-11f0-9a29-affe56f769b3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Bad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137814602" name="792326c0-e0b3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6976151" name="792326c0-e0b3-11f0-9a29-affe56f769b3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WC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18666010" name="23192170-e0b4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9380781" name="23192170-e0b4-11f0-9a29-affe56f769b3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568091776" name="c7f6f0f0-e0b4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7298596" name="c7f6f0f0-e0b4-11f0-9a29-affe56f769b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UG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710371419" name="f9faac70-e0b6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4555134" name="f9faac70-e0b6-11f0-9a29-affe56f769b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UG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Elektrokasten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705280009" name="5bdea400-e0b7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9138730" name="5bdea400-e0b7-11f0-9a29-affe56f769b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Waschküche</w:t>
            </w:r>
          </w:p>
          <w:p>
            <w:pPr>
              <w:spacing w:before="0" w:after="0" w:line="240" w:lineRule="auto"/>
            </w:pPr>
            <w:r>
              <w:t>UG</w:t>
            </w:r>
          </w:p>
        </w:tc>
        <w:tc>
          <w:p>
            <w:pPr>
              <w:spacing w:before="0" w:after="0" w:line="240" w:lineRule="auto"/>
            </w:pPr>
            <w:r>
              <w:t>Tür und Trog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360090666" name="86479300-e0b7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9034695" name="86479300-e0b7-11f0-9a29-affe56f769b3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Tankraum</w:t>
            </w:r>
          </w:p>
          <w:p>
            <w:pPr>
              <w:spacing w:before="0" w:after="0" w:line="240" w:lineRule="auto"/>
            </w:pPr>
            <w:r>
              <w:t>UG</w:t>
            </w:r>
          </w:p>
        </w:tc>
        <w:tc>
          <w:p>
            <w:pPr>
              <w:spacing w:before="0" w:after="0" w:line="240" w:lineRule="auto"/>
            </w:pPr>
            <w:r>
              <w:t>Tank</w:t>
            </w:r>
          </w:p>
        </w:tc>
        <w:tc>
          <w:p>
            <w:pPr>
              <w:spacing w:before="0" w:after="0" w:line="240" w:lineRule="auto"/>
            </w:pPr>
            <w:r>
              <w:t>Anstrich und Dichtungen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626379276" name="cec37b80-e0b7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9269973" name="cec37b80-e0b7-11f0-9a29-affe56f769b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  <w:p>
            <w:pPr>
              <w:spacing w:before="0" w:after="0" w:line="240" w:lineRule="auto"/>
            </w:pPr>
            <w:r>
              <w:t>PCB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Stockwerk</w:t>
            </w:r>
          </w:p>
          <w:p>
            <w:pPr>
              <w:spacing w:before="0" w:after="0" w:line="240" w:lineRule="auto"/>
            </w:pPr>
            <w:r>
              <w:t>UG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Rohrisolation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676111588" name="3d7afd00-e0b8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2097754" name="3d7afd00-e0b8-11f0-9a29-affe56f769b3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Kachelofen</w:t>
            </w:r>
          </w:p>
        </w:tc>
        <w:tc>
          <w:p>
            <w:pPr>
              <w:spacing w:before="0" w:after="0" w:line="240" w:lineRule="auto"/>
            </w:pPr>
            <w:r>
              <w:t>LAP/ Schnüre/ Platten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437966571" name="358d0010-e0b9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3646508" name="358d0010-e0b9-11f0-9a29-affe56f769b3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Fassade</w:t>
            </w:r>
          </w:p>
          <w:p>
            <w:pPr>
              <w:spacing w:before="0" w:after="0" w:line="240" w:lineRule="auto"/>
            </w:pPr>
            <w:r>
              <w:t>EG-DG</w:t>
            </w:r>
          </w:p>
        </w:tc>
        <w:tc>
          <w:p>
            <w:pPr>
              <w:spacing w:before="0" w:after="0" w:line="240" w:lineRule="auto"/>
            </w:pPr>
            <w:r>
              <w:t>Fassade</w:t>
            </w:r>
          </w:p>
        </w:tc>
        <w:tc>
          <w:p>
            <w:pPr>
              <w:spacing w:before="0" w:after="0" w:line="240" w:lineRule="auto"/>
            </w:pPr>
            <w:r>
              <w:t>Verputz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529575121" name="e37877e0-e0b9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5481738" name="e37877e0-e0b9-11f0-9a29-affe56f769b3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5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Bauhaldenstrasse 31, 5417 Untersiggenthal, Schweiz</w:t>
          </w:r>
        </w:p>
        <w:p>
          <w:pPr>
            <w:spacing w:before="0" w:after="0"/>
          </w:pPr>
          <w:r>
            <w:t>647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footer.xml" Type="http://schemas.openxmlformats.org/officeDocument/2006/relationships/footer" Id="rId25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